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C6E10" w14:textId="5D48557B" w:rsidR="00191963" w:rsidRPr="00D521C5" w:rsidRDefault="00437CB4" w:rsidP="00E161A0">
      <w:pPr>
        <w:pStyle w:val="Ttulo1"/>
        <w:jc w:val="center"/>
        <w:rPr>
          <w:color w:val="auto"/>
          <w:lang w:val="es-ES"/>
        </w:rPr>
      </w:pPr>
      <w:r w:rsidRPr="00D521C5">
        <w:rPr>
          <w:color w:val="auto"/>
          <w:lang w:val="es-ES"/>
        </w:rPr>
        <w:t>FICHA RESUMEN Y CATÁLOGO MÍNIMO DE DOCUMENTACIÓN</w:t>
      </w:r>
    </w:p>
    <w:p w14:paraId="05674637" w14:textId="5F3A6C68" w:rsidR="00191963" w:rsidRPr="00D521C5" w:rsidRDefault="00E5310C" w:rsidP="00E161A0">
      <w:pPr>
        <w:jc w:val="center"/>
        <w:rPr>
          <w:b/>
          <w:bCs/>
          <w:sz w:val="28"/>
          <w:szCs w:val="28"/>
          <w:lang w:val="es-ES"/>
        </w:rPr>
      </w:pPr>
      <w:r w:rsidRPr="00D521C5">
        <w:rPr>
          <w:b/>
          <w:bCs/>
          <w:sz w:val="28"/>
          <w:szCs w:val="28"/>
          <w:lang w:val="es-ES"/>
        </w:rPr>
        <w:t>ÁMBITO: DEPORTE EN EDAD ESCOLAR (EE).</w:t>
      </w:r>
    </w:p>
    <w:p w14:paraId="43DC61D5" w14:textId="77777777" w:rsidR="00191963" w:rsidRPr="00D521C5" w:rsidRDefault="00437CB4" w:rsidP="00E161A0">
      <w:pPr>
        <w:jc w:val="both"/>
        <w:rPr>
          <w:lang w:val="es-ES"/>
        </w:rPr>
      </w:pPr>
      <w:r w:rsidRPr="00D521C5">
        <w:rPr>
          <w:lang w:val="es-ES"/>
        </w:rPr>
        <w:t>Documento de apoyo a la valoración: incorpora (1) ficha resumen de criterios aplicables y evidencias y (2) catálogo mínimo de documentación para su comprobación, para los Bloques B y C del ámbito EE.</w:t>
      </w:r>
    </w:p>
    <w:p w14:paraId="78A1FCAC" w14:textId="77777777" w:rsidR="00191963" w:rsidRPr="00D521C5" w:rsidRDefault="00437CB4" w:rsidP="00E161A0">
      <w:pPr>
        <w:jc w:val="both"/>
        <w:rPr>
          <w:lang w:val="es-ES"/>
        </w:rPr>
      </w:pPr>
      <w:r w:rsidRPr="00D521C5">
        <w:rPr>
          <w:lang w:val="es-ES"/>
        </w:rPr>
        <w:t>Tipos de evidencia: (i) datos estructurados en solicitud/Excel; (</w:t>
      </w:r>
      <w:proofErr w:type="spellStart"/>
      <w:r w:rsidRPr="00D521C5">
        <w:rPr>
          <w:lang w:val="es-ES"/>
        </w:rPr>
        <w:t>ii</w:t>
      </w:r>
      <w:proofErr w:type="spellEnd"/>
      <w:r w:rsidRPr="00D521C5">
        <w:rPr>
          <w:lang w:val="es-ES"/>
        </w:rPr>
        <w:t>) declaración responsable (DR); (</w:t>
      </w:r>
      <w:proofErr w:type="spellStart"/>
      <w:r w:rsidRPr="00D521C5">
        <w:rPr>
          <w:lang w:val="es-ES"/>
        </w:rPr>
        <w:t>iii</w:t>
      </w:r>
      <w:proofErr w:type="spellEnd"/>
      <w:r w:rsidRPr="00D521C5">
        <w:rPr>
          <w:lang w:val="es-ES"/>
        </w:rPr>
        <w:t>) documentación/certificación interna de la entidad; (</w:t>
      </w:r>
      <w:proofErr w:type="spellStart"/>
      <w:r w:rsidRPr="00D521C5">
        <w:rPr>
          <w:lang w:val="es-ES"/>
        </w:rPr>
        <w:t>iv</w:t>
      </w:r>
      <w:proofErr w:type="spellEnd"/>
      <w:r w:rsidRPr="00D521C5">
        <w:rPr>
          <w:lang w:val="es-ES"/>
        </w:rPr>
        <w:t xml:space="preserve">) documentación oficial; (v) anexos normalizados / dossier técnico; (vi) </w:t>
      </w:r>
      <w:proofErr w:type="spellStart"/>
      <w:r w:rsidRPr="00D521C5">
        <w:rPr>
          <w:lang w:val="es-ES"/>
        </w:rPr>
        <w:t>URLs</w:t>
      </w:r>
      <w:proofErr w:type="spellEnd"/>
      <w:r w:rsidRPr="00D521C5">
        <w:rPr>
          <w:lang w:val="es-ES"/>
        </w:rPr>
        <w:t>/capturas verificables.</w:t>
      </w:r>
    </w:p>
    <w:p w14:paraId="79673995" w14:textId="77777777" w:rsidR="00191963" w:rsidRPr="00D521C5" w:rsidRDefault="00437CB4" w:rsidP="00E161A0">
      <w:pPr>
        <w:pStyle w:val="Ttulo2"/>
        <w:jc w:val="both"/>
        <w:rPr>
          <w:color w:val="auto"/>
          <w:lang w:val="es-ES"/>
        </w:rPr>
      </w:pPr>
      <w:r w:rsidRPr="00D521C5">
        <w:rPr>
          <w:color w:val="auto"/>
          <w:lang w:val="es-ES"/>
        </w:rPr>
        <w:t>Ámbito EE — Bloque B (criterios comunes del proyecto) + Bloque C (criterios específicos EE)</w:t>
      </w:r>
    </w:p>
    <w:p w14:paraId="081906F0" w14:textId="77777777" w:rsidR="00191963" w:rsidRPr="00D521C5" w:rsidRDefault="00437CB4" w:rsidP="00E161A0">
      <w:pPr>
        <w:jc w:val="both"/>
        <w:rPr>
          <w:lang w:val="es-ES"/>
        </w:rPr>
      </w:pPr>
      <w:r w:rsidRPr="00D521C5">
        <w:rPr>
          <w:b/>
          <w:lang w:val="es-ES"/>
        </w:rPr>
        <w:t xml:space="preserve">Regla </w:t>
      </w:r>
      <w:proofErr w:type="spellStart"/>
      <w:r w:rsidRPr="00D521C5">
        <w:rPr>
          <w:b/>
          <w:lang w:val="es-ES"/>
        </w:rPr>
        <w:t>anti-duplicidad</w:t>
      </w:r>
      <w:proofErr w:type="spellEnd"/>
      <w:r w:rsidRPr="00D521C5">
        <w:rPr>
          <w:b/>
          <w:lang w:val="es-ES"/>
        </w:rPr>
        <w:t>: ningún indicador específico del Bloque C (EE) podrá puntuar en el Bloque B cuando su naturaleza sea equivalente. La falta de información o de documentación mínima exigida comportará 0 puntos en el subcriterio afectado.</w:t>
      </w:r>
    </w:p>
    <w:p w14:paraId="432BD7C4" w14:textId="77777777" w:rsidR="00191963" w:rsidRPr="00D521C5" w:rsidRDefault="00437CB4" w:rsidP="00E161A0">
      <w:pPr>
        <w:jc w:val="both"/>
        <w:rPr>
          <w:b/>
          <w:lang w:val="es-ES"/>
        </w:rPr>
      </w:pPr>
      <w:r w:rsidRPr="00D521C5">
        <w:rPr>
          <w:b/>
          <w:lang w:val="es-ES"/>
        </w:rPr>
        <w:t>Particularidad de EE: el criterio B.4 (duración del proyecto) no resulta aplicable cuando el calendario esté predeterminado por el programa municipal escolar correspondiente.</w:t>
      </w:r>
    </w:p>
    <w:p w14:paraId="040144FC" w14:textId="77777777" w:rsidR="00191963" w:rsidRPr="00D521C5" w:rsidRDefault="00437CB4">
      <w:pPr>
        <w:pStyle w:val="Ttulo3"/>
        <w:rPr>
          <w:color w:val="auto"/>
          <w:lang w:val="es-ES"/>
        </w:rPr>
      </w:pPr>
      <w:r w:rsidRPr="00D521C5">
        <w:rPr>
          <w:color w:val="auto"/>
          <w:lang w:val="es-ES"/>
        </w:rPr>
        <w:t>1) Resumen de criterios aplicables, puntuación y evidencias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737"/>
        <w:gridCol w:w="3175"/>
        <w:gridCol w:w="567"/>
        <w:gridCol w:w="4592"/>
      </w:tblGrid>
      <w:tr w:rsidR="00D077BF" w:rsidRPr="00D521C5" w14:paraId="6EA94E45" w14:textId="77777777">
        <w:trPr>
          <w:jc w:val="center"/>
        </w:trPr>
        <w:tc>
          <w:tcPr>
            <w:tcW w:w="567" w:type="dxa"/>
          </w:tcPr>
          <w:p w14:paraId="3FC035AA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b/>
                <w:sz w:val="16"/>
                <w:lang w:val="es-ES"/>
              </w:rPr>
              <w:t>Bloque</w:t>
            </w:r>
          </w:p>
        </w:tc>
        <w:tc>
          <w:tcPr>
            <w:tcW w:w="737" w:type="dxa"/>
          </w:tcPr>
          <w:p w14:paraId="4BD7847D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b/>
                <w:sz w:val="16"/>
                <w:lang w:val="es-ES"/>
              </w:rPr>
              <w:t>Código</w:t>
            </w:r>
          </w:p>
        </w:tc>
        <w:tc>
          <w:tcPr>
            <w:tcW w:w="3175" w:type="dxa"/>
          </w:tcPr>
          <w:p w14:paraId="26027F10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b/>
                <w:sz w:val="16"/>
                <w:lang w:val="es-ES"/>
              </w:rPr>
              <w:t>Criterio / indicador</w:t>
            </w:r>
          </w:p>
        </w:tc>
        <w:tc>
          <w:tcPr>
            <w:tcW w:w="567" w:type="dxa"/>
          </w:tcPr>
          <w:p w14:paraId="48D13F83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b/>
                <w:sz w:val="16"/>
                <w:lang w:val="es-ES"/>
              </w:rPr>
              <w:t>Máx.</w:t>
            </w:r>
          </w:p>
        </w:tc>
        <w:tc>
          <w:tcPr>
            <w:tcW w:w="4592" w:type="dxa"/>
          </w:tcPr>
          <w:p w14:paraId="1E7E4EFF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b/>
                <w:sz w:val="16"/>
                <w:lang w:val="es-ES"/>
              </w:rPr>
              <w:t>Cómo se evidencia (mínimo exigible)</w:t>
            </w:r>
          </w:p>
        </w:tc>
      </w:tr>
      <w:tr w:rsidR="00D077BF" w:rsidRPr="00D521C5" w14:paraId="400849BC" w14:textId="77777777">
        <w:trPr>
          <w:jc w:val="center"/>
        </w:trPr>
        <w:tc>
          <w:tcPr>
            <w:tcW w:w="567" w:type="dxa"/>
          </w:tcPr>
          <w:p w14:paraId="702CB1C3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7DAC7A0D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B.1</w:t>
            </w:r>
          </w:p>
        </w:tc>
        <w:tc>
          <w:tcPr>
            <w:tcW w:w="3175" w:type="dxa"/>
          </w:tcPr>
          <w:p w14:paraId="5CD33A6F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Personal técnico</w:t>
            </w:r>
          </w:p>
        </w:tc>
        <w:tc>
          <w:tcPr>
            <w:tcW w:w="567" w:type="dxa"/>
          </w:tcPr>
          <w:p w14:paraId="2E759BF4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10</w:t>
            </w:r>
          </w:p>
        </w:tc>
        <w:tc>
          <w:tcPr>
            <w:tcW w:w="4592" w:type="dxa"/>
          </w:tcPr>
          <w:p w14:paraId="70EC9B22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Excel/Anexo personal (rol, dedicación, periodo) + DR. Evidencia: titulaciones/consulta (muestreo) + designación dirección/coord. + organigrama del proyecto.</w:t>
            </w:r>
          </w:p>
        </w:tc>
      </w:tr>
      <w:tr w:rsidR="00D077BF" w:rsidRPr="00D521C5" w14:paraId="23B7CA4A" w14:textId="77777777">
        <w:trPr>
          <w:jc w:val="center"/>
        </w:trPr>
        <w:tc>
          <w:tcPr>
            <w:tcW w:w="567" w:type="dxa"/>
          </w:tcPr>
          <w:p w14:paraId="190177CF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685DF0C0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B.2</w:t>
            </w:r>
          </w:p>
        </w:tc>
        <w:tc>
          <w:tcPr>
            <w:tcW w:w="3175" w:type="dxa"/>
          </w:tcPr>
          <w:p w14:paraId="76E9EA8F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Medios materiales</w:t>
            </w:r>
          </w:p>
        </w:tc>
        <w:tc>
          <w:tcPr>
            <w:tcW w:w="567" w:type="dxa"/>
          </w:tcPr>
          <w:p w14:paraId="06D876F9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5</w:t>
            </w:r>
          </w:p>
        </w:tc>
        <w:tc>
          <w:tcPr>
            <w:tcW w:w="4592" w:type="dxa"/>
          </w:tcPr>
          <w:p w14:paraId="3958EE39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Excel: inventario material + espacio/instalación y horarios. Evidencia: fotos/facturas/cesiones (muestreo) + autorización/permiso/contrato de uso (centro/instalación) + cuadro de horarios por grupos/centros.</w:t>
            </w:r>
          </w:p>
        </w:tc>
      </w:tr>
      <w:tr w:rsidR="00D077BF" w:rsidRPr="00D521C5" w14:paraId="3EC4A84B" w14:textId="77777777">
        <w:trPr>
          <w:jc w:val="center"/>
        </w:trPr>
        <w:tc>
          <w:tcPr>
            <w:tcW w:w="567" w:type="dxa"/>
          </w:tcPr>
          <w:p w14:paraId="5CD83A98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6E4CBE85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B.3</w:t>
            </w:r>
          </w:p>
        </w:tc>
        <w:tc>
          <w:tcPr>
            <w:tcW w:w="3175" w:type="dxa"/>
          </w:tcPr>
          <w:p w14:paraId="1135E456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Medios didácticos y de programación</w:t>
            </w:r>
          </w:p>
        </w:tc>
        <w:tc>
          <w:tcPr>
            <w:tcW w:w="567" w:type="dxa"/>
          </w:tcPr>
          <w:p w14:paraId="5B857FFF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45</w:t>
            </w:r>
          </w:p>
        </w:tc>
        <w:tc>
          <w:tcPr>
            <w:tcW w:w="4592" w:type="dxa"/>
          </w:tcPr>
          <w:p w14:paraId="2B8C41CA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Dossier de programación: objetivos, contenidos, metodología, cronograma, sesiones/unidades, ratios, evaluación e indicadores; adaptación a edades y coordinación educativa cuando proceda.</w:t>
            </w:r>
          </w:p>
        </w:tc>
      </w:tr>
      <w:tr w:rsidR="00D077BF" w:rsidRPr="00D521C5" w14:paraId="780510B9" w14:textId="77777777">
        <w:trPr>
          <w:jc w:val="center"/>
        </w:trPr>
        <w:tc>
          <w:tcPr>
            <w:tcW w:w="567" w:type="dxa"/>
          </w:tcPr>
          <w:p w14:paraId="19790AC8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539F63B6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B.4</w:t>
            </w:r>
          </w:p>
        </w:tc>
        <w:tc>
          <w:tcPr>
            <w:tcW w:w="3175" w:type="dxa"/>
          </w:tcPr>
          <w:p w14:paraId="24C11AC8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Duración del proyecto</w:t>
            </w:r>
          </w:p>
        </w:tc>
        <w:tc>
          <w:tcPr>
            <w:tcW w:w="567" w:type="dxa"/>
          </w:tcPr>
          <w:p w14:paraId="1F2D2015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—</w:t>
            </w:r>
          </w:p>
        </w:tc>
        <w:tc>
          <w:tcPr>
            <w:tcW w:w="4592" w:type="dxa"/>
          </w:tcPr>
          <w:p w14:paraId="21348CAA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No aplicable si el calendario viene predeterminado por el programa municipal escolar. Si fuera aplicable por bases: calendario (inicio–fin) en meses completos.</w:t>
            </w:r>
          </w:p>
        </w:tc>
      </w:tr>
      <w:tr w:rsidR="00D077BF" w:rsidRPr="00D521C5" w14:paraId="2AED2789" w14:textId="77777777">
        <w:trPr>
          <w:jc w:val="center"/>
        </w:trPr>
        <w:tc>
          <w:tcPr>
            <w:tcW w:w="567" w:type="dxa"/>
          </w:tcPr>
          <w:p w14:paraId="755F8789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6CDF7632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B.5</w:t>
            </w:r>
          </w:p>
        </w:tc>
        <w:tc>
          <w:tcPr>
            <w:tcW w:w="3175" w:type="dxa"/>
          </w:tcPr>
          <w:p w14:paraId="53C65DDD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Aspectos sociales del proyecto</w:t>
            </w:r>
          </w:p>
        </w:tc>
        <w:tc>
          <w:tcPr>
            <w:tcW w:w="567" w:type="dxa"/>
          </w:tcPr>
          <w:p w14:paraId="7C0BD14E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25</w:t>
            </w:r>
          </w:p>
        </w:tc>
        <w:tc>
          <w:tcPr>
            <w:tcW w:w="4592" w:type="dxa"/>
          </w:tcPr>
          <w:p w14:paraId="6C699E5C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Excel + evidencias: becas/ayudas (anonimizado), contratación (muestreo), difusión, igualdad, inclusión/accesibilidad, convivencia/seguridad/sostenibilidad (con especial atención a protección de menores cuando proceda).</w:t>
            </w:r>
          </w:p>
        </w:tc>
      </w:tr>
      <w:tr w:rsidR="00D077BF" w:rsidRPr="00D521C5" w14:paraId="2D73E119" w14:textId="77777777">
        <w:trPr>
          <w:jc w:val="center"/>
        </w:trPr>
        <w:tc>
          <w:tcPr>
            <w:tcW w:w="567" w:type="dxa"/>
          </w:tcPr>
          <w:p w14:paraId="67126CD6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C</w:t>
            </w:r>
          </w:p>
        </w:tc>
        <w:tc>
          <w:tcPr>
            <w:tcW w:w="737" w:type="dxa"/>
          </w:tcPr>
          <w:p w14:paraId="48E6452D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C.EE</w:t>
            </w:r>
          </w:p>
        </w:tc>
        <w:tc>
          <w:tcPr>
            <w:tcW w:w="3175" w:type="dxa"/>
          </w:tcPr>
          <w:p w14:paraId="44F8BDB8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Criterios específicos del ámbito escolar</w:t>
            </w:r>
          </w:p>
        </w:tc>
        <w:tc>
          <w:tcPr>
            <w:tcW w:w="567" w:type="dxa"/>
          </w:tcPr>
          <w:p w14:paraId="159304AD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10</w:t>
            </w:r>
          </w:p>
        </w:tc>
        <w:tc>
          <w:tcPr>
            <w:tcW w:w="4592" w:type="dxa"/>
          </w:tcPr>
          <w:p w14:paraId="4427299A" w14:textId="77777777" w:rsidR="00191963" w:rsidRPr="00D521C5" w:rsidRDefault="00437CB4">
            <w:pPr>
              <w:spacing w:after="40"/>
              <w:rPr>
                <w:lang w:val="es-ES"/>
              </w:rPr>
            </w:pPr>
            <w:r w:rsidRPr="00D521C5">
              <w:rPr>
                <w:sz w:val="16"/>
                <w:lang w:val="es-ES"/>
              </w:rPr>
              <w:t>Acreditación de implantación en centros, participación en programas/competiciones escolares oficiales, perfil de participación local y continuidad, con evidencias educativas/organizativas y datos agregados.</w:t>
            </w:r>
          </w:p>
        </w:tc>
      </w:tr>
    </w:tbl>
    <w:p w14:paraId="518F41FD" w14:textId="77777777" w:rsidR="00191963" w:rsidRPr="00D521C5" w:rsidRDefault="00437CB4" w:rsidP="00E161A0">
      <w:pPr>
        <w:pStyle w:val="Ttulo3"/>
        <w:jc w:val="both"/>
        <w:rPr>
          <w:color w:val="auto"/>
          <w:lang w:val="es-ES"/>
        </w:rPr>
      </w:pPr>
      <w:r w:rsidRPr="00D521C5">
        <w:rPr>
          <w:color w:val="auto"/>
          <w:lang w:val="es-ES"/>
        </w:rPr>
        <w:t>2) Subcriterios detallados del Bloque B (EE)</w:t>
      </w:r>
    </w:p>
    <w:p w14:paraId="7FE372CE" w14:textId="77777777" w:rsidR="00191963" w:rsidRPr="00D521C5" w:rsidRDefault="00437CB4" w:rsidP="00E161A0">
      <w:pPr>
        <w:jc w:val="both"/>
        <w:rPr>
          <w:lang w:val="es-ES"/>
        </w:rPr>
      </w:pPr>
      <w:r w:rsidRPr="00D521C5">
        <w:rPr>
          <w:lang w:val="es-ES"/>
        </w:rPr>
        <w:t>Se detallan los subcriterios del Bloque B aplicables al ámbito de Deporte en Edad Escolar, con su puntuación máxima y la evidencia mínima exigible para su valoración.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9"/>
        <w:gridCol w:w="2701"/>
        <w:gridCol w:w="565"/>
        <w:gridCol w:w="3072"/>
        <w:gridCol w:w="2745"/>
      </w:tblGrid>
      <w:tr w:rsidR="00D077BF" w:rsidRPr="00D521C5" w14:paraId="108D3798" w14:textId="77777777">
        <w:trPr>
          <w:jc w:val="center"/>
        </w:trPr>
        <w:tc>
          <w:tcPr>
            <w:tcW w:w="907" w:type="dxa"/>
          </w:tcPr>
          <w:p w14:paraId="53B83841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b/>
                <w:sz w:val="15"/>
                <w:lang w:val="es-ES"/>
              </w:rPr>
              <w:t>Código</w:t>
            </w:r>
          </w:p>
        </w:tc>
        <w:tc>
          <w:tcPr>
            <w:tcW w:w="2778" w:type="dxa"/>
          </w:tcPr>
          <w:p w14:paraId="5D52F359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b/>
                <w:sz w:val="15"/>
                <w:lang w:val="es-ES"/>
              </w:rPr>
              <w:t>Subcriterio</w:t>
            </w:r>
          </w:p>
        </w:tc>
        <w:tc>
          <w:tcPr>
            <w:tcW w:w="567" w:type="dxa"/>
          </w:tcPr>
          <w:p w14:paraId="524E8016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b/>
                <w:sz w:val="15"/>
                <w:lang w:val="es-ES"/>
              </w:rPr>
              <w:t>Máx.</w:t>
            </w:r>
          </w:p>
        </w:tc>
        <w:tc>
          <w:tcPr>
            <w:tcW w:w="3175" w:type="dxa"/>
          </w:tcPr>
          <w:p w14:paraId="2894B545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b/>
                <w:sz w:val="15"/>
                <w:lang w:val="es-ES"/>
              </w:rPr>
              <w:t>Dato/Regla</w:t>
            </w:r>
          </w:p>
        </w:tc>
        <w:tc>
          <w:tcPr>
            <w:tcW w:w="2778" w:type="dxa"/>
          </w:tcPr>
          <w:p w14:paraId="6BFAD368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b/>
                <w:sz w:val="15"/>
                <w:lang w:val="es-ES"/>
              </w:rPr>
              <w:t>Evidencia mínima (tipo)</w:t>
            </w:r>
          </w:p>
        </w:tc>
      </w:tr>
      <w:tr w:rsidR="00D077BF" w:rsidRPr="00D521C5" w14:paraId="38196CF0" w14:textId="77777777">
        <w:trPr>
          <w:jc w:val="center"/>
        </w:trPr>
        <w:tc>
          <w:tcPr>
            <w:tcW w:w="907" w:type="dxa"/>
          </w:tcPr>
          <w:p w14:paraId="149A6A9C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lastRenderedPageBreak/>
              <w:t>B.1.1</w:t>
            </w:r>
          </w:p>
        </w:tc>
        <w:tc>
          <w:tcPr>
            <w:tcW w:w="2778" w:type="dxa"/>
          </w:tcPr>
          <w:p w14:paraId="02F8927B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Técnicos titulados asignados</w:t>
            </w:r>
          </w:p>
        </w:tc>
        <w:tc>
          <w:tcPr>
            <w:tcW w:w="567" w:type="dxa"/>
          </w:tcPr>
          <w:p w14:paraId="151827D1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5ABC3A11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proofErr w:type="spellStart"/>
            <w:r w:rsidRPr="00D521C5">
              <w:rPr>
                <w:sz w:val="15"/>
                <w:lang w:val="es-ES"/>
              </w:rPr>
              <w:t>Nº</w:t>
            </w:r>
            <w:proofErr w:type="spellEnd"/>
            <w:r w:rsidRPr="00D521C5">
              <w:rPr>
                <w:sz w:val="15"/>
                <w:lang w:val="es-ES"/>
              </w:rPr>
              <w:t xml:space="preserve"> de técnicos/as con titulación oficial adscritos al proyecto (con dedicación y periodo).</w:t>
            </w:r>
          </w:p>
        </w:tc>
        <w:tc>
          <w:tcPr>
            <w:tcW w:w="2778" w:type="dxa"/>
          </w:tcPr>
          <w:p w14:paraId="020C976A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Anexo de personal + DR + acreditación de titulación (consulta/aportación; verificación por muestreo).</w:t>
            </w:r>
          </w:p>
        </w:tc>
      </w:tr>
      <w:tr w:rsidR="00D077BF" w:rsidRPr="00D521C5" w14:paraId="51898ECC" w14:textId="77777777">
        <w:trPr>
          <w:jc w:val="center"/>
        </w:trPr>
        <w:tc>
          <w:tcPr>
            <w:tcW w:w="907" w:type="dxa"/>
          </w:tcPr>
          <w:p w14:paraId="42750C34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B.1.2</w:t>
            </w:r>
          </w:p>
        </w:tc>
        <w:tc>
          <w:tcPr>
            <w:tcW w:w="2778" w:type="dxa"/>
          </w:tcPr>
          <w:p w14:paraId="1F620FA5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Dirección/Coordinación técnica</w:t>
            </w:r>
          </w:p>
        </w:tc>
        <w:tc>
          <w:tcPr>
            <w:tcW w:w="567" w:type="dxa"/>
          </w:tcPr>
          <w:p w14:paraId="0FFEDDDF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3F927EF1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Designación formal de dirección/coordinación del proyecto y perfil (titulación/experiencia).</w:t>
            </w:r>
          </w:p>
        </w:tc>
        <w:tc>
          <w:tcPr>
            <w:tcW w:w="2778" w:type="dxa"/>
          </w:tcPr>
          <w:p w14:paraId="721CAF9A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Nombramiento/acta/certificación + titulación/experiencia; organigrama del proyecto.</w:t>
            </w:r>
          </w:p>
        </w:tc>
      </w:tr>
      <w:tr w:rsidR="00D077BF" w:rsidRPr="00D521C5" w14:paraId="568C3876" w14:textId="77777777">
        <w:trPr>
          <w:jc w:val="center"/>
        </w:trPr>
        <w:tc>
          <w:tcPr>
            <w:tcW w:w="907" w:type="dxa"/>
          </w:tcPr>
          <w:p w14:paraId="2537F8A9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B.2.1</w:t>
            </w:r>
          </w:p>
        </w:tc>
        <w:tc>
          <w:tcPr>
            <w:tcW w:w="2778" w:type="dxa"/>
          </w:tcPr>
          <w:p w14:paraId="6F4B28FC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Adecuación del material</w:t>
            </w:r>
          </w:p>
        </w:tc>
        <w:tc>
          <w:tcPr>
            <w:tcW w:w="567" w:type="dxa"/>
          </w:tcPr>
          <w:p w14:paraId="3170313A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2,5</w:t>
            </w:r>
          </w:p>
        </w:tc>
        <w:tc>
          <w:tcPr>
            <w:tcW w:w="3175" w:type="dxa"/>
          </w:tcPr>
          <w:p w14:paraId="381D4447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Inventario de material afecto al proyecto y adecuación a edades/seguridad.</w:t>
            </w:r>
          </w:p>
        </w:tc>
        <w:tc>
          <w:tcPr>
            <w:tcW w:w="2778" w:type="dxa"/>
          </w:tcPr>
          <w:p w14:paraId="55D13933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Inventario + evidencias (fotos/facturas/cesiones; muestreo).</w:t>
            </w:r>
          </w:p>
        </w:tc>
      </w:tr>
      <w:tr w:rsidR="00D077BF" w:rsidRPr="00D521C5" w14:paraId="529976ED" w14:textId="77777777">
        <w:trPr>
          <w:jc w:val="center"/>
        </w:trPr>
        <w:tc>
          <w:tcPr>
            <w:tcW w:w="907" w:type="dxa"/>
          </w:tcPr>
          <w:p w14:paraId="5C5EE606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B.2.2</w:t>
            </w:r>
          </w:p>
        </w:tc>
        <w:tc>
          <w:tcPr>
            <w:tcW w:w="2778" w:type="dxa"/>
          </w:tcPr>
          <w:p w14:paraId="3FAB683E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Adecuación del espacio/instalación</w:t>
            </w:r>
          </w:p>
        </w:tc>
        <w:tc>
          <w:tcPr>
            <w:tcW w:w="567" w:type="dxa"/>
          </w:tcPr>
          <w:p w14:paraId="2DCAFA3A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2,5</w:t>
            </w:r>
          </w:p>
        </w:tc>
        <w:tc>
          <w:tcPr>
            <w:tcW w:w="3175" w:type="dxa"/>
          </w:tcPr>
          <w:p w14:paraId="5EEE4588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Acreditación del espacio (centro/instalación) y proporcionalidad (horarios, aforo/metros o ratio).</w:t>
            </w:r>
          </w:p>
        </w:tc>
        <w:tc>
          <w:tcPr>
            <w:tcW w:w="2778" w:type="dxa"/>
          </w:tcPr>
          <w:p w14:paraId="75EE50AA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Autorización/permiso/contrato + cuadro de horarios + ficha/aforo/metros o ratio.</w:t>
            </w:r>
          </w:p>
        </w:tc>
      </w:tr>
      <w:tr w:rsidR="00D077BF" w:rsidRPr="00D521C5" w14:paraId="5B86FCF1" w14:textId="77777777">
        <w:trPr>
          <w:jc w:val="center"/>
        </w:trPr>
        <w:tc>
          <w:tcPr>
            <w:tcW w:w="907" w:type="dxa"/>
          </w:tcPr>
          <w:p w14:paraId="647454F6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B.3.1</w:t>
            </w:r>
          </w:p>
        </w:tc>
        <w:tc>
          <w:tcPr>
            <w:tcW w:w="2778" w:type="dxa"/>
          </w:tcPr>
          <w:p w14:paraId="5DEC4CAA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Programación y adaptación a participantes</w:t>
            </w:r>
          </w:p>
        </w:tc>
        <w:tc>
          <w:tcPr>
            <w:tcW w:w="567" w:type="dxa"/>
          </w:tcPr>
          <w:p w14:paraId="4D45F3CB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25</w:t>
            </w:r>
          </w:p>
        </w:tc>
        <w:tc>
          <w:tcPr>
            <w:tcW w:w="3175" w:type="dxa"/>
          </w:tcPr>
          <w:p w14:paraId="0FA68B04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Programación didáctico-deportiva (objetivos, contenidos, metodología, fases y evaluación) adaptada a edades.</w:t>
            </w:r>
          </w:p>
        </w:tc>
        <w:tc>
          <w:tcPr>
            <w:tcW w:w="2778" w:type="dxa"/>
          </w:tcPr>
          <w:p w14:paraId="032FCAE2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Anexo/dossier de programación + 1 ejemplo de sesión/unidad + 1 instrumento de evaluación.</w:t>
            </w:r>
          </w:p>
        </w:tc>
      </w:tr>
      <w:tr w:rsidR="00D077BF" w:rsidRPr="00D521C5" w14:paraId="49D12B4A" w14:textId="77777777">
        <w:trPr>
          <w:jc w:val="center"/>
        </w:trPr>
        <w:tc>
          <w:tcPr>
            <w:tcW w:w="907" w:type="dxa"/>
          </w:tcPr>
          <w:p w14:paraId="64A29646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B.3.2</w:t>
            </w:r>
          </w:p>
        </w:tc>
        <w:tc>
          <w:tcPr>
            <w:tcW w:w="2778" w:type="dxa"/>
          </w:tcPr>
          <w:p w14:paraId="4C6BDB6A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Ratios técnico/deportistas</w:t>
            </w:r>
          </w:p>
        </w:tc>
        <w:tc>
          <w:tcPr>
            <w:tcW w:w="567" w:type="dxa"/>
          </w:tcPr>
          <w:p w14:paraId="60CD3F22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3CFBDC16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Cálculo de ratio por sesión según horarios y técnicos simultáneos declarados.</w:t>
            </w:r>
          </w:p>
        </w:tc>
        <w:tc>
          <w:tcPr>
            <w:tcW w:w="2778" w:type="dxa"/>
          </w:tcPr>
          <w:p w14:paraId="2536FE94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Cuadro de horarios por grupo/centro + técnicos simultáneos por sesión.</w:t>
            </w:r>
          </w:p>
        </w:tc>
      </w:tr>
      <w:tr w:rsidR="00D077BF" w:rsidRPr="00D521C5" w14:paraId="044B7FBD" w14:textId="77777777">
        <w:trPr>
          <w:jc w:val="center"/>
        </w:trPr>
        <w:tc>
          <w:tcPr>
            <w:tcW w:w="907" w:type="dxa"/>
          </w:tcPr>
          <w:p w14:paraId="78768035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B.3.3</w:t>
            </w:r>
          </w:p>
        </w:tc>
        <w:tc>
          <w:tcPr>
            <w:tcW w:w="2778" w:type="dxa"/>
          </w:tcPr>
          <w:p w14:paraId="752178A5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Valores</w:t>
            </w:r>
          </w:p>
        </w:tc>
        <w:tc>
          <w:tcPr>
            <w:tcW w:w="567" w:type="dxa"/>
          </w:tcPr>
          <w:p w14:paraId="201E5AD6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478F9830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Objetivos y actuaciones de valores, protocolo de conflictos y registros/indicadores.</w:t>
            </w:r>
          </w:p>
        </w:tc>
        <w:tc>
          <w:tcPr>
            <w:tcW w:w="2778" w:type="dxa"/>
          </w:tcPr>
          <w:p w14:paraId="6ACE381C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Programación + protocolo + modelos de registro (asistencia/incidencias/evaluación conducta).</w:t>
            </w:r>
          </w:p>
        </w:tc>
      </w:tr>
      <w:tr w:rsidR="00D077BF" w:rsidRPr="00D521C5" w14:paraId="4CABA27C" w14:textId="77777777">
        <w:trPr>
          <w:jc w:val="center"/>
        </w:trPr>
        <w:tc>
          <w:tcPr>
            <w:tcW w:w="907" w:type="dxa"/>
          </w:tcPr>
          <w:p w14:paraId="5F7028FC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B.3.4</w:t>
            </w:r>
          </w:p>
        </w:tc>
        <w:tc>
          <w:tcPr>
            <w:tcW w:w="2778" w:type="dxa"/>
          </w:tcPr>
          <w:p w14:paraId="6CE135A5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Desarrollo personal</w:t>
            </w:r>
          </w:p>
        </w:tc>
        <w:tc>
          <w:tcPr>
            <w:tcW w:w="567" w:type="dxa"/>
          </w:tcPr>
          <w:p w14:paraId="16D3DC93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58C1C0F4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Sistema de seguimiento y devolución (según nivel declarado) con registros verificables.</w:t>
            </w:r>
          </w:p>
        </w:tc>
        <w:tc>
          <w:tcPr>
            <w:tcW w:w="2778" w:type="dxa"/>
          </w:tcPr>
          <w:p w14:paraId="1C142A68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Modelos de registro + ejemplo anonimizado cuando proceda.</w:t>
            </w:r>
          </w:p>
        </w:tc>
      </w:tr>
      <w:tr w:rsidR="00D077BF" w:rsidRPr="00D521C5" w14:paraId="097041DB" w14:textId="77777777">
        <w:trPr>
          <w:jc w:val="center"/>
        </w:trPr>
        <w:tc>
          <w:tcPr>
            <w:tcW w:w="907" w:type="dxa"/>
          </w:tcPr>
          <w:p w14:paraId="6F854C8E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B.3.5</w:t>
            </w:r>
          </w:p>
        </w:tc>
        <w:tc>
          <w:tcPr>
            <w:tcW w:w="2778" w:type="dxa"/>
          </w:tcPr>
          <w:p w14:paraId="67D6D7CC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Autoevaluación del proyecto</w:t>
            </w:r>
          </w:p>
        </w:tc>
        <w:tc>
          <w:tcPr>
            <w:tcW w:w="567" w:type="dxa"/>
          </w:tcPr>
          <w:p w14:paraId="3821A2D3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7D7039D6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Encuesta de satisfacción + memoria de proceso + memoria de resultados/plan de mejora.</w:t>
            </w:r>
          </w:p>
        </w:tc>
        <w:tc>
          <w:tcPr>
            <w:tcW w:w="2778" w:type="dxa"/>
          </w:tcPr>
          <w:p w14:paraId="5567C7FE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Plantillas/modelos + cronograma de aplicación + ejemplo (si existe edición previa).</w:t>
            </w:r>
          </w:p>
        </w:tc>
      </w:tr>
      <w:tr w:rsidR="00D077BF" w:rsidRPr="00D521C5" w14:paraId="363AACA1" w14:textId="77777777">
        <w:trPr>
          <w:jc w:val="center"/>
        </w:trPr>
        <w:tc>
          <w:tcPr>
            <w:tcW w:w="907" w:type="dxa"/>
          </w:tcPr>
          <w:p w14:paraId="329B1539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B.5.1</w:t>
            </w:r>
          </w:p>
        </w:tc>
        <w:tc>
          <w:tcPr>
            <w:tcW w:w="2778" w:type="dxa"/>
          </w:tcPr>
          <w:p w14:paraId="0289FB0F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Becas y ayudas</w:t>
            </w:r>
          </w:p>
        </w:tc>
        <w:tc>
          <w:tcPr>
            <w:tcW w:w="567" w:type="dxa"/>
          </w:tcPr>
          <w:p w14:paraId="02712FA4" w14:textId="77777777" w:rsidR="00191963" w:rsidRPr="00D3161B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3161B">
              <w:rPr>
                <w:sz w:val="15"/>
                <w:lang w:val="es-ES"/>
              </w:rPr>
              <w:t>3</w:t>
            </w:r>
          </w:p>
        </w:tc>
        <w:tc>
          <w:tcPr>
            <w:tcW w:w="3175" w:type="dxa"/>
          </w:tcPr>
          <w:p w14:paraId="4B3D5B1B" w14:textId="77777777" w:rsidR="00191963" w:rsidRPr="00D3161B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3161B">
              <w:rPr>
                <w:sz w:val="15"/>
                <w:lang w:val="es-ES"/>
              </w:rPr>
              <w:t>% de participantes con beca/ayuda (tramos).</w:t>
            </w:r>
          </w:p>
        </w:tc>
        <w:tc>
          <w:tcPr>
            <w:tcW w:w="2778" w:type="dxa"/>
          </w:tcPr>
          <w:p w14:paraId="0BDCF1F3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 xml:space="preserve">Relación anonimizada + criterios de concesión + </w:t>
            </w:r>
            <w:proofErr w:type="gramStart"/>
            <w:r w:rsidRPr="00D521C5">
              <w:rPr>
                <w:sz w:val="15"/>
                <w:lang w:val="es-ES"/>
              </w:rPr>
              <w:t>muestreo justificantes</w:t>
            </w:r>
            <w:proofErr w:type="gramEnd"/>
            <w:r w:rsidRPr="00D521C5">
              <w:rPr>
                <w:sz w:val="15"/>
                <w:lang w:val="es-ES"/>
              </w:rPr>
              <w:t>.</w:t>
            </w:r>
          </w:p>
        </w:tc>
      </w:tr>
      <w:tr w:rsidR="00D077BF" w:rsidRPr="00D521C5" w14:paraId="29964908" w14:textId="77777777">
        <w:trPr>
          <w:jc w:val="center"/>
        </w:trPr>
        <w:tc>
          <w:tcPr>
            <w:tcW w:w="907" w:type="dxa"/>
          </w:tcPr>
          <w:p w14:paraId="03FD5C8E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B.5.2</w:t>
            </w:r>
          </w:p>
        </w:tc>
        <w:tc>
          <w:tcPr>
            <w:tcW w:w="2778" w:type="dxa"/>
          </w:tcPr>
          <w:p w14:paraId="29D472AD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Contratación de personal</w:t>
            </w:r>
          </w:p>
        </w:tc>
        <w:tc>
          <w:tcPr>
            <w:tcW w:w="567" w:type="dxa"/>
          </w:tcPr>
          <w:p w14:paraId="56402E70" w14:textId="77777777" w:rsidR="00191963" w:rsidRPr="00D3161B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3161B">
              <w:rPr>
                <w:sz w:val="15"/>
                <w:lang w:val="es-ES"/>
              </w:rPr>
              <w:t>4</w:t>
            </w:r>
          </w:p>
        </w:tc>
        <w:tc>
          <w:tcPr>
            <w:tcW w:w="3175" w:type="dxa"/>
          </w:tcPr>
          <w:p w14:paraId="7742657C" w14:textId="77777777" w:rsidR="00191963" w:rsidRPr="00D3161B" w:rsidRDefault="00437CB4" w:rsidP="00E161A0">
            <w:pPr>
              <w:rPr>
                <w:lang w:val="es-ES"/>
              </w:rPr>
            </w:pPr>
            <w:proofErr w:type="spellStart"/>
            <w:r w:rsidRPr="00D3161B">
              <w:rPr>
                <w:sz w:val="15"/>
                <w:lang w:val="es-ES"/>
              </w:rPr>
              <w:t>Nº</w:t>
            </w:r>
            <w:proofErr w:type="spellEnd"/>
            <w:r w:rsidRPr="00D3161B">
              <w:rPr>
                <w:sz w:val="15"/>
                <w:lang w:val="es-ES"/>
              </w:rPr>
              <w:t xml:space="preserve"> de personas del proyecto con contrato laboral (tramos).</w:t>
            </w:r>
          </w:p>
        </w:tc>
        <w:tc>
          <w:tcPr>
            <w:tcW w:w="2778" w:type="dxa"/>
          </w:tcPr>
          <w:p w14:paraId="493C4E57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Relación nominal + verificación por muestreo (alta/vida laboral o RNT/RLC).</w:t>
            </w:r>
          </w:p>
        </w:tc>
      </w:tr>
      <w:tr w:rsidR="00D077BF" w:rsidRPr="00D521C5" w14:paraId="7B4164A7" w14:textId="77777777">
        <w:trPr>
          <w:jc w:val="center"/>
        </w:trPr>
        <w:tc>
          <w:tcPr>
            <w:tcW w:w="907" w:type="dxa"/>
          </w:tcPr>
          <w:p w14:paraId="057C8131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B.5.3</w:t>
            </w:r>
          </w:p>
        </w:tc>
        <w:tc>
          <w:tcPr>
            <w:tcW w:w="2778" w:type="dxa"/>
          </w:tcPr>
          <w:p w14:paraId="1474DAA4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Difusión del proyecto</w:t>
            </w:r>
          </w:p>
        </w:tc>
        <w:tc>
          <w:tcPr>
            <w:tcW w:w="567" w:type="dxa"/>
          </w:tcPr>
          <w:p w14:paraId="61F49500" w14:textId="77777777" w:rsidR="00191963" w:rsidRPr="00D3161B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3161B">
              <w:rPr>
                <w:sz w:val="15"/>
                <w:lang w:val="es-ES"/>
              </w:rPr>
              <w:t>2</w:t>
            </w:r>
          </w:p>
        </w:tc>
        <w:tc>
          <w:tcPr>
            <w:tcW w:w="3175" w:type="dxa"/>
          </w:tcPr>
          <w:p w14:paraId="7F050F84" w14:textId="77777777" w:rsidR="00191963" w:rsidRPr="00D3161B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3161B">
              <w:rPr>
                <w:sz w:val="15"/>
                <w:lang w:val="es-ES"/>
              </w:rPr>
              <w:t>Acciones offline y/o digital vinculadas al proyecto.</w:t>
            </w:r>
          </w:p>
        </w:tc>
        <w:tc>
          <w:tcPr>
            <w:tcW w:w="2778" w:type="dxa"/>
          </w:tcPr>
          <w:p w14:paraId="00313816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 xml:space="preserve">Diseños/planificación + </w:t>
            </w:r>
            <w:proofErr w:type="spellStart"/>
            <w:r w:rsidRPr="00D521C5">
              <w:rPr>
                <w:sz w:val="15"/>
                <w:lang w:val="es-ES"/>
              </w:rPr>
              <w:t>URLs</w:t>
            </w:r>
            <w:proofErr w:type="spellEnd"/>
            <w:r w:rsidRPr="00D521C5">
              <w:rPr>
                <w:sz w:val="15"/>
                <w:lang w:val="es-ES"/>
              </w:rPr>
              <w:t>/capturas (mín. evidencias según bases).</w:t>
            </w:r>
          </w:p>
        </w:tc>
      </w:tr>
      <w:tr w:rsidR="00D077BF" w:rsidRPr="00D521C5" w14:paraId="7483B4FE" w14:textId="77777777">
        <w:trPr>
          <w:jc w:val="center"/>
        </w:trPr>
        <w:tc>
          <w:tcPr>
            <w:tcW w:w="907" w:type="dxa"/>
          </w:tcPr>
          <w:p w14:paraId="16BF5182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B.5.4</w:t>
            </w:r>
          </w:p>
        </w:tc>
        <w:tc>
          <w:tcPr>
            <w:tcW w:w="2778" w:type="dxa"/>
          </w:tcPr>
          <w:p w14:paraId="44A6AD3C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Igualdad en la participación</w:t>
            </w:r>
          </w:p>
        </w:tc>
        <w:tc>
          <w:tcPr>
            <w:tcW w:w="567" w:type="dxa"/>
          </w:tcPr>
          <w:p w14:paraId="4950BBCD" w14:textId="77777777" w:rsidR="00191963" w:rsidRPr="00D3161B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3161B">
              <w:rPr>
                <w:sz w:val="15"/>
                <w:lang w:val="es-ES"/>
              </w:rPr>
              <w:t>6</w:t>
            </w:r>
          </w:p>
        </w:tc>
        <w:tc>
          <w:tcPr>
            <w:tcW w:w="3175" w:type="dxa"/>
          </w:tcPr>
          <w:p w14:paraId="39417B9E" w14:textId="77777777" w:rsidR="00191963" w:rsidRPr="00D3161B" w:rsidRDefault="00437CB4" w:rsidP="00E161A0">
            <w:pPr>
              <w:rPr>
                <w:lang w:val="es-ES"/>
              </w:rPr>
            </w:pPr>
            <w:r w:rsidRPr="00D3161B">
              <w:rPr>
                <w:sz w:val="15"/>
                <w:lang w:val="es-ES"/>
              </w:rPr>
              <w:t>% del sexo menos representado (dato agregado). Tramos: hasta 29 % / 30–39 % / 40–44 % / ≥45 %.</w:t>
            </w:r>
          </w:p>
        </w:tc>
        <w:tc>
          <w:tcPr>
            <w:tcW w:w="2778" w:type="dxa"/>
          </w:tcPr>
          <w:p w14:paraId="20303591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Tabla agregada por sexo/edad (sin datos identificativos).</w:t>
            </w:r>
          </w:p>
        </w:tc>
      </w:tr>
      <w:tr w:rsidR="00D077BF" w:rsidRPr="00D521C5" w14:paraId="21E0AF4F" w14:textId="77777777">
        <w:trPr>
          <w:jc w:val="center"/>
        </w:trPr>
        <w:tc>
          <w:tcPr>
            <w:tcW w:w="907" w:type="dxa"/>
          </w:tcPr>
          <w:p w14:paraId="7BC372C0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B.5.5</w:t>
            </w:r>
          </w:p>
        </w:tc>
        <w:tc>
          <w:tcPr>
            <w:tcW w:w="2778" w:type="dxa"/>
          </w:tcPr>
          <w:p w14:paraId="141620F8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Inclusión y accesibilidad</w:t>
            </w:r>
          </w:p>
        </w:tc>
        <w:tc>
          <w:tcPr>
            <w:tcW w:w="567" w:type="dxa"/>
          </w:tcPr>
          <w:p w14:paraId="2FFB8F41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6</w:t>
            </w:r>
          </w:p>
        </w:tc>
        <w:tc>
          <w:tcPr>
            <w:tcW w:w="3175" w:type="dxa"/>
          </w:tcPr>
          <w:p w14:paraId="60B37D30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Medidas de inclusión/</w:t>
            </w:r>
            <w:proofErr w:type="gramStart"/>
            <w:r w:rsidRPr="00D521C5">
              <w:rPr>
                <w:sz w:val="15"/>
                <w:lang w:val="es-ES"/>
              </w:rPr>
              <w:t>accesibilidad aplicadas</w:t>
            </w:r>
            <w:proofErr w:type="gramEnd"/>
            <w:r w:rsidRPr="00D521C5">
              <w:rPr>
                <w:sz w:val="15"/>
                <w:lang w:val="es-ES"/>
              </w:rPr>
              <w:t xml:space="preserve"> al proyecto (</w:t>
            </w:r>
            <w:proofErr w:type="spellStart"/>
            <w:r w:rsidRPr="00D521C5">
              <w:rPr>
                <w:sz w:val="15"/>
                <w:lang w:val="es-ES"/>
              </w:rPr>
              <w:t>checklist</w:t>
            </w:r>
            <w:proofErr w:type="spellEnd"/>
            <w:r w:rsidRPr="00D521C5">
              <w:rPr>
                <w:sz w:val="15"/>
                <w:lang w:val="es-ES"/>
              </w:rPr>
              <w:t>).</w:t>
            </w:r>
          </w:p>
        </w:tc>
        <w:tc>
          <w:tcPr>
            <w:tcW w:w="2778" w:type="dxa"/>
          </w:tcPr>
          <w:p w14:paraId="60D68CB4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Evidencias: programación, apoyos, accesibilidad física/comunicativa, ajuste razonable, coordinación con centro/servicios cuando proceda.</w:t>
            </w:r>
          </w:p>
        </w:tc>
      </w:tr>
      <w:tr w:rsidR="00D077BF" w:rsidRPr="00D521C5" w14:paraId="11DFD52A" w14:textId="77777777">
        <w:trPr>
          <w:jc w:val="center"/>
        </w:trPr>
        <w:tc>
          <w:tcPr>
            <w:tcW w:w="907" w:type="dxa"/>
          </w:tcPr>
          <w:p w14:paraId="43B21BFA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B.5.6</w:t>
            </w:r>
          </w:p>
        </w:tc>
        <w:tc>
          <w:tcPr>
            <w:tcW w:w="2778" w:type="dxa"/>
          </w:tcPr>
          <w:p w14:paraId="22E81B17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Convivencia, seguridad y sostenibilidad</w:t>
            </w:r>
          </w:p>
        </w:tc>
        <w:tc>
          <w:tcPr>
            <w:tcW w:w="567" w:type="dxa"/>
          </w:tcPr>
          <w:p w14:paraId="3D640FF5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4</w:t>
            </w:r>
          </w:p>
        </w:tc>
        <w:tc>
          <w:tcPr>
            <w:tcW w:w="3175" w:type="dxa"/>
          </w:tcPr>
          <w:p w14:paraId="42C4F23C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Medidas preventivas, protección de menores cuando proceda, gestión de incidencias y sostenibilidad (</w:t>
            </w:r>
            <w:proofErr w:type="spellStart"/>
            <w:r w:rsidRPr="00D521C5">
              <w:rPr>
                <w:sz w:val="15"/>
                <w:lang w:val="es-ES"/>
              </w:rPr>
              <w:t>checklist</w:t>
            </w:r>
            <w:proofErr w:type="spellEnd"/>
            <w:r w:rsidRPr="00D521C5">
              <w:rPr>
                <w:sz w:val="15"/>
                <w:lang w:val="es-ES"/>
              </w:rPr>
              <w:t>).</w:t>
            </w:r>
          </w:p>
        </w:tc>
        <w:tc>
          <w:tcPr>
            <w:tcW w:w="2778" w:type="dxa"/>
          </w:tcPr>
          <w:p w14:paraId="188DC589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Protocolos/planes + registros/evidencias de implantación.</w:t>
            </w:r>
          </w:p>
        </w:tc>
      </w:tr>
    </w:tbl>
    <w:p w14:paraId="53016F2B" w14:textId="77777777" w:rsidR="00191963" w:rsidRPr="00D521C5" w:rsidRDefault="00437CB4" w:rsidP="00E161A0">
      <w:pPr>
        <w:pStyle w:val="Ttulo3"/>
        <w:jc w:val="both"/>
        <w:rPr>
          <w:color w:val="auto"/>
          <w:lang w:val="es-ES"/>
        </w:rPr>
      </w:pPr>
      <w:r w:rsidRPr="00D521C5">
        <w:rPr>
          <w:color w:val="auto"/>
          <w:lang w:val="es-ES"/>
        </w:rPr>
        <w:t>3) Subcriterios detallados del Bloque C (EE) — criterios específicos (máx. 10)</w:t>
      </w:r>
    </w:p>
    <w:p w14:paraId="7912A653" w14:textId="77777777" w:rsidR="00191963" w:rsidRPr="00D521C5" w:rsidRDefault="00437CB4" w:rsidP="00E161A0">
      <w:pPr>
        <w:jc w:val="both"/>
        <w:rPr>
          <w:lang w:val="es-ES"/>
        </w:rPr>
      </w:pPr>
      <w:r w:rsidRPr="00D521C5">
        <w:rPr>
          <w:lang w:val="es-ES"/>
        </w:rPr>
        <w:t>Se aplican exclusivamente al ámbito de Deporte en Edad Escolar. Las evidencias deben aportarse en formato agregable y verificable, evitando datos personales innecesarios.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94"/>
        <w:gridCol w:w="2834"/>
        <w:gridCol w:w="565"/>
        <w:gridCol w:w="3072"/>
        <w:gridCol w:w="2607"/>
      </w:tblGrid>
      <w:tr w:rsidR="00D077BF" w:rsidRPr="00D521C5" w14:paraId="7CD6095A" w14:textId="77777777">
        <w:trPr>
          <w:jc w:val="center"/>
        </w:trPr>
        <w:tc>
          <w:tcPr>
            <w:tcW w:w="907" w:type="dxa"/>
          </w:tcPr>
          <w:p w14:paraId="5B83B8F5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b/>
                <w:sz w:val="15"/>
                <w:lang w:val="es-ES"/>
              </w:rPr>
              <w:t>Código</w:t>
            </w:r>
          </w:p>
        </w:tc>
        <w:tc>
          <w:tcPr>
            <w:tcW w:w="2891" w:type="dxa"/>
          </w:tcPr>
          <w:p w14:paraId="675B841D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b/>
                <w:sz w:val="15"/>
                <w:lang w:val="es-ES"/>
              </w:rPr>
              <w:t>Criterio / indicador</w:t>
            </w:r>
          </w:p>
        </w:tc>
        <w:tc>
          <w:tcPr>
            <w:tcW w:w="567" w:type="dxa"/>
          </w:tcPr>
          <w:p w14:paraId="3CE84911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b/>
                <w:sz w:val="15"/>
                <w:lang w:val="es-ES"/>
              </w:rPr>
              <w:t>Máx.</w:t>
            </w:r>
          </w:p>
        </w:tc>
        <w:tc>
          <w:tcPr>
            <w:tcW w:w="3175" w:type="dxa"/>
          </w:tcPr>
          <w:p w14:paraId="3647E6AB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b/>
                <w:sz w:val="15"/>
                <w:lang w:val="es-ES"/>
              </w:rPr>
              <w:t>Regla de puntuación</w:t>
            </w:r>
          </w:p>
        </w:tc>
        <w:tc>
          <w:tcPr>
            <w:tcW w:w="2665" w:type="dxa"/>
          </w:tcPr>
          <w:p w14:paraId="7F69119F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b/>
                <w:sz w:val="15"/>
                <w:lang w:val="es-ES"/>
              </w:rPr>
              <w:t>Documentación mínima</w:t>
            </w:r>
          </w:p>
        </w:tc>
      </w:tr>
      <w:tr w:rsidR="00D077BF" w:rsidRPr="00D521C5" w14:paraId="39EFFBF1" w14:textId="77777777">
        <w:trPr>
          <w:jc w:val="center"/>
        </w:trPr>
        <w:tc>
          <w:tcPr>
            <w:tcW w:w="907" w:type="dxa"/>
          </w:tcPr>
          <w:p w14:paraId="3A31C6FE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C.EE.1</w:t>
            </w:r>
          </w:p>
        </w:tc>
        <w:tc>
          <w:tcPr>
            <w:tcW w:w="2891" w:type="dxa"/>
          </w:tcPr>
          <w:p w14:paraId="22ABDD82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Implantación y coordinación con centros educativos</w:t>
            </w:r>
          </w:p>
        </w:tc>
        <w:tc>
          <w:tcPr>
            <w:tcW w:w="567" w:type="dxa"/>
          </w:tcPr>
          <w:p w14:paraId="365D98E5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4</w:t>
            </w:r>
          </w:p>
        </w:tc>
        <w:tc>
          <w:tcPr>
            <w:tcW w:w="3175" w:type="dxa"/>
          </w:tcPr>
          <w:p w14:paraId="3FBF6CC5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 xml:space="preserve">Tramos por </w:t>
            </w:r>
            <w:proofErr w:type="spellStart"/>
            <w:r w:rsidRPr="00D521C5">
              <w:rPr>
                <w:sz w:val="15"/>
                <w:lang w:val="es-ES"/>
              </w:rPr>
              <w:t>nº</w:t>
            </w:r>
            <w:proofErr w:type="spellEnd"/>
            <w:r w:rsidRPr="00D521C5">
              <w:rPr>
                <w:sz w:val="15"/>
                <w:lang w:val="es-ES"/>
              </w:rPr>
              <w:t xml:space="preserve"> de centros con coordinación formal (responsable en el centro/AMPA).</w:t>
            </w:r>
          </w:p>
        </w:tc>
        <w:tc>
          <w:tcPr>
            <w:tcW w:w="2665" w:type="dxa"/>
          </w:tcPr>
          <w:p w14:paraId="2DBCAAC4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Cartas/acuerdos con centros/</w:t>
            </w:r>
            <w:proofErr w:type="spellStart"/>
            <w:r w:rsidRPr="00D521C5">
              <w:rPr>
                <w:sz w:val="15"/>
                <w:lang w:val="es-ES"/>
              </w:rPr>
              <w:t>AMPAs</w:t>
            </w:r>
            <w:proofErr w:type="spellEnd"/>
            <w:r w:rsidRPr="00D521C5">
              <w:rPr>
                <w:sz w:val="15"/>
                <w:lang w:val="es-ES"/>
              </w:rPr>
              <w:t xml:space="preserve"> + designación de persona coordinadora.</w:t>
            </w:r>
          </w:p>
        </w:tc>
      </w:tr>
      <w:tr w:rsidR="00D077BF" w:rsidRPr="00D521C5" w14:paraId="45EB7E2C" w14:textId="77777777">
        <w:trPr>
          <w:jc w:val="center"/>
        </w:trPr>
        <w:tc>
          <w:tcPr>
            <w:tcW w:w="907" w:type="dxa"/>
          </w:tcPr>
          <w:p w14:paraId="46A1251E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C.EE.2</w:t>
            </w:r>
          </w:p>
        </w:tc>
        <w:tc>
          <w:tcPr>
            <w:tcW w:w="2891" w:type="dxa"/>
          </w:tcPr>
          <w:p w14:paraId="2F19BE33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Participación en programas/competiciones escolares oficiales</w:t>
            </w:r>
          </w:p>
        </w:tc>
        <w:tc>
          <w:tcPr>
            <w:tcW w:w="567" w:type="dxa"/>
          </w:tcPr>
          <w:p w14:paraId="09A27D40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3</w:t>
            </w:r>
          </w:p>
        </w:tc>
        <w:tc>
          <w:tcPr>
            <w:tcW w:w="3175" w:type="dxa"/>
          </w:tcPr>
          <w:p w14:paraId="39ABC81B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Municipal: 1 · Provincial: 2 · Autonómico: 3 (se asigna el nivel más alto acreditado).</w:t>
            </w:r>
          </w:p>
        </w:tc>
        <w:tc>
          <w:tcPr>
            <w:tcW w:w="2665" w:type="dxa"/>
          </w:tcPr>
          <w:p w14:paraId="0E289512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Certificado de participación (Jocs Esportius CV u organismo equivalente) + calendario/actas.</w:t>
            </w:r>
          </w:p>
        </w:tc>
      </w:tr>
      <w:tr w:rsidR="00D077BF" w:rsidRPr="00D521C5" w14:paraId="7A56359C" w14:textId="77777777">
        <w:trPr>
          <w:jc w:val="center"/>
        </w:trPr>
        <w:tc>
          <w:tcPr>
            <w:tcW w:w="907" w:type="dxa"/>
          </w:tcPr>
          <w:p w14:paraId="76544562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C.EE.3</w:t>
            </w:r>
          </w:p>
        </w:tc>
        <w:tc>
          <w:tcPr>
            <w:tcW w:w="2891" w:type="dxa"/>
          </w:tcPr>
          <w:p w14:paraId="19F6B3EB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Participación local vinculada al ámbito escolar</w:t>
            </w:r>
          </w:p>
        </w:tc>
        <w:tc>
          <w:tcPr>
            <w:tcW w:w="567" w:type="dxa"/>
          </w:tcPr>
          <w:p w14:paraId="286106D4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2</w:t>
            </w:r>
          </w:p>
        </w:tc>
        <w:tc>
          <w:tcPr>
            <w:tcW w:w="3175" w:type="dxa"/>
          </w:tcPr>
          <w:p w14:paraId="2D4FBF4B" w14:textId="77777777" w:rsidR="00191963" w:rsidRPr="004C0E2D" w:rsidRDefault="00437CB4" w:rsidP="00E161A0">
            <w:pPr>
              <w:spacing w:after="40"/>
              <w:jc w:val="both"/>
              <w:rPr>
                <w:lang w:val="pt-PT"/>
              </w:rPr>
            </w:pPr>
            <w:r w:rsidRPr="004C0E2D">
              <w:rPr>
                <w:sz w:val="15"/>
                <w:lang w:val="pt-PT"/>
              </w:rPr>
              <w:t>0: &lt;50% participantes de centros de València o domicilio València · 1: 50–79,99% · 2: ≥80%.</w:t>
            </w:r>
          </w:p>
        </w:tc>
        <w:tc>
          <w:tcPr>
            <w:tcW w:w="2665" w:type="dxa"/>
          </w:tcPr>
          <w:p w14:paraId="676A76A3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Relación agregada por centro/municipio o por municipio (anonimizada) + resumen firmado.</w:t>
            </w:r>
          </w:p>
        </w:tc>
      </w:tr>
      <w:tr w:rsidR="00D077BF" w:rsidRPr="00D521C5" w14:paraId="4C28C01E" w14:textId="77777777">
        <w:trPr>
          <w:jc w:val="center"/>
        </w:trPr>
        <w:tc>
          <w:tcPr>
            <w:tcW w:w="907" w:type="dxa"/>
          </w:tcPr>
          <w:p w14:paraId="58539F2D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lastRenderedPageBreak/>
              <w:t>C.EE.4</w:t>
            </w:r>
          </w:p>
        </w:tc>
        <w:tc>
          <w:tcPr>
            <w:tcW w:w="2891" w:type="dxa"/>
          </w:tcPr>
          <w:p w14:paraId="1B0E64C8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Continuidad del programa escolar</w:t>
            </w:r>
          </w:p>
        </w:tc>
        <w:tc>
          <w:tcPr>
            <w:tcW w:w="567" w:type="dxa"/>
          </w:tcPr>
          <w:p w14:paraId="123D018F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1</w:t>
            </w:r>
          </w:p>
        </w:tc>
        <w:tc>
          <w:tcPr>
            <w:tcW w:w="3175" w:type="dxa"/>
          </w:tcPr>
          <w:p w14:paraId="49718791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1 punto si se acredita ejecución ≥2 cursos/ediciones en los últimos 4 años (en los centros vinculados).</w:t>
            </w:r>
          </w:p>
        </w:tc>
        <w:tc>
          <w:tcPr>
            <w:tcW w:w="2665" w:type="dxa"/>
          </w:tcPr>
          <w:p w14:paraId="236A9D7E" w14:textId="77777777" w:rsidR="00191963" w:rsidRPr="00D521C5" w:rsidRDefault="00437CB4" w:rsidP="00E161A0">
            <w:pPr>
              <w:spacing w:after="40"/>
              <w:jc w:val="both"/>
              <w:rPr>
                <w:lang w:val="es-ES"/>
              </w:rPr>
            </w:pPr>
            <w:r w:rsidRPr="00D521C5">
              <w:rPr>
                <w:sz w:val="15"/>
                <w:lang w:val="es-ES"/>
              </w:rPr>
              <w:t>Certificación del centro/AMPA/entidad organizadora o memoria de ediciones previas (sin datos personales).</w:t>
            </w:r>
          </w:p>
        </w:tc>
      </w:tr>
    </w:tbl>
    <w:p w14:paraId="525F1477" w14:textId="77777777" w:rsidR="00191963" w:rsidRPr="00D521C5" w:rsidRDefault="00437CB4" w:rsidP="00E161A0">
      <w:pPr>
        <w:pStyle w:val="Ttulo3"/>
        <w:jc w:val="both"/>
        <w:rPr>
          <w:color w:val="auto"/>
          <w:lang w:val="es-ES"/>
        </w:rPr>
      </w:pPr>
      <w:r w:rsidRPr="00D521C5">
        <w:rPr>
          <w:color w:val="auto"/>
          <w:lang w:val="es-ES"/>
        </w:rPr>
        <w:t>4) Catálogo mínimo de documentación (EE) — Bloques B y C</w:t>
      </w:r>
    </w:p>
    <w:p w14:paraId="24A103B5" w14:textId="77777777" w:rsidR="00191963" w:rsidRPr="00D521C5" w:rsidRDefault="00437CB4" w:rsidP="00E161A0">
      <w:pPr>
        <w:jc w:val="both"/>
        <w:rPr>
          <w:lang w:val="es-ES"/>
        </w:rPr>
      </w:pPr>
      <w:r w:rsidRPr="00D521C5">
        <w:rPr>
          <w:b/>
          <w:lang w:val="es-ES"/>
        </w:rPr>
        <w:t>A) Documentación mínima para valorar el Bloque B (EE)</w:t>
      </w:r>
    </w:p>
    <w:p w14:paraId="5017EE80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EE-B0. Declaración responsable (modelo) sobre veracidad de datos estructurados del Bloque B.</w:t>
      </w:r>
    </w:p>
    <w:p w14:paraId="412583BC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EE-B1. Anexo de personal del proyecto (rol, dedicación, periodo) y evidencias de titulación/nombramiento (consulta/aportación; verificación por muestreo).</w:t>
      </w:r>
    </w:p>
    <w:p w14:paraId="573B97F7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EE-B2. Anexo/dossier de programación didáctico-deportiva: objetivos, contenidos, metodología, cronograma, sesiones/unidades, ratios, evaluación e indicadores; + 1 ejemplo de ficha de sesión/unidad y 1 instrumento de evaluación (modelo).</w:t>
      </w:r>
    </w:p>
    <w:p w14:paraId="2441C250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EE-B3. Cuadro de horarios por grupo/centro e identificación de técnicos simultáneos por sesión (para cálculo de ratios).</w:t>
      </w:r>
    </w:p>
    <w:p w14:paraId="09C839E7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EE-B4. Inventario de material afecto al proyecto + evidencias (fotos y/o facturas/cesiones; muestreo).</w:t>
      </w:r>
    </w:p>
    <w:p w14:paraId="6162074B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EE-B5. Autorización/permiso/contrato de uso del espacio/instalación (centro educativo y/o instalación deportiva) y, cuando proceda, ficha/aforo/metros o ratio equivalente.</w:t>
      </w:r>
    </w:p>
    <w:p w14:paraId="08BEA0D1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EE-B6. Evidencias de valores y convivencia: protocolo de conflictos/incidencias, modelos de registro (asistencia/incidencias/evaluación conducta) y, cuando proceda, medidas de protección de menores.</w:t>
      </w:r>
    </w:p>
    <w:p w14:paraId="142C19DE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 xml:space="preserve">EE-B7. Becas/ayudas: relación anonimizada + criterios + </w:t>
      </w:r>
      <w:proofErr w:type="gramStart"/>
      <w:r w:rsidRPr="00D521C5">
        <w:rPr>
          <w:lang w:val="es-ES"/>
        </w:rPr>
        <w:t>muestreo justificantes</w:t>
      </w:r>
      <w:proofErr w:type="gramEnd"/>
      <w:r w:rsidRPr="00D521C5">
        <w:rPr>
          <w:lang w:val="es-ES"/>
        </w:rPr>
        <w:t xml:space="preserve"> (si se declara).</w:t>
      </w:r>
    </w:p>
    <w:p w14:paraId="7AE90601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EE-B8. Contratación: relación nominal + verificación por muestreo (alta/vida laboral o RNT/RLC) (si se declara).</w:t>
      </w:r>
    </w:p>
    <w:p w14:paraId="58984295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 xml:space="preserve">EE-B9. Difusión y accesibilidad comunicativa: diseños/planificación + </w:t>
      </w:r>
      <w:proofErr w:type="spellStart"/>
      <w:r w:rsidRPr="00D521C5">
        <w:rPr>
          <w:lang w:val="es-ES"/>
        </w:rPr>
        <w:t>URLs</w:t>
      </w:r>
      <w:proofErr w:type="spellEnd"/>
      <w:r w:rsidRPr="00D521C5">
        <w:rPr>
          <w:lang w:val="es-ES"/>
        </w:rPr>
        <w:t>/capturas/documentos accesibles (mín. 3 evidencias vinculadas).</w:t>
      </w:r>
    </w:p>
    <w:p w14:paraId="643F2F75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EE-B10. Inclusión/accesibilidad y sostenibilidad: evidencias (apoyos, accesibilidad física/comunicativa, ajustes razonables, planes de incidencias y medidas ambientales).</w:t>
      </w:r>
    </w:p>
    <w:p w14:paraId="670C99D5" w14:textId="77777777" w:rsidR="00191963" w:rsidRPr="00D521C5" w:rsidRDefault="00437CB4" w:rsidP="00E161A0">
      <w:pPr>
        <w:jc w:val="both"/>
        <w:rPr>
          <w:lang w:val="es-ES"/>
        </w:rPr>
      </w:pPr>
      <w:r w:rsidRPr="00D521C5">
        <w:rPr>
          <w:b/>
          <w:lang w:val="es-ES"/>
        </w:rPr>
        <w:t>B) Documentación mínima para valorar el Bloque C (EE)</w:t>
      </w:r>
    </w:p>
    <w:p w14:paraId="697663A8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EE-C1. Relación de centros educativos vinculados y cartas/acuerdos de coordinación (C.EE.1).</w:t>
      </w:r>
    </w:p>
    <w:p w14:paraId="7DDA17B8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EE-C2. Certificados/actas de participación en programas o competiciones escolares oficiales (C.EE.2).</w:t>
      </w:r>
    </w:p>
    <w:p w14:paraId="32CCD911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EE-C3. Datos agregados de participación por centro/municipio (o municipio de domicilio) para cálculo del perfil local (C.EE.3).</w:t>
      </w:r>
    </w:p>
    <w:p w14:paraId="77B03850" w14:textId="77777777" w:rsidR="00191963" w:rsidRPr="00D521C5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EE-C4. Evidencia de continuidad: certificación del centro/AMPA/organizador o memoria de ediciones previas (C.EE.4).</w:t>
      </w:r>
    </w:p>
    <w:p w14:paraId="3E6D5EC8" w14:textId="418A8FED" w:rsidR="00191963" w:rsidRPr="00D521C5" w:rsidRDefault="00437CB4" w:rsidP="00E161A0">
      <w:pPr>
        <w:jc w:val="both"/>
        <w:rPr>
          <w:lang w:val="es-ES"/>
        </w:rPr>
      </w:pPr>
      <w:r w:rsidRPr="00D521C5">
        <w:rPr>
          <w:b/>
          <w:lang w:val="es-ES"/>
        </w:rPr>
        <w:t xml:space="preserve">C) Formato de presentación (para facilitar </w:t>
      </w:r>
      <w:r w:rsidR="00D077BF" w:rsidRPr="00D521C5">
        <w:rPr>
          <w:b/>
          <w:lang w:val="es-ES"/>
        </w:rPr>
        <w:t xml:space="preserve">la </w:t>
      </w:r>
      <w:r w:rsidRPr="00D521C5">
        <w:rPr>
          <w:b/>
          <w:lang w:val="es-ES"/>
        </w:rPr>
        <w:t>valoración)</w:t>
      </w:r>
    </w:p>
    <w:p w14:paraId="04D9F31B" w14:textId="77777777" w:rsidR="00191963" w:rsidRPr="00D521C5" w:rsidRDefault="00437CB4" w:rsidP="00E161A0">
      <w:pPr>
        <w:pStyle w:val="Listaconvietas"/>
        <w:numPr>
          <w:ilvl w:val="0"/>
          <w:numId w:val="0"/>
        </w:numPr>
        <w:ind w:left="360" w:hanging="360"/>
        <w:jc w:val="both"/>
        <w:rPr>
          <w:lang w:val="es-ES"/>
        </w:rPr>
      </w:pPr>
      <w:r w:rsidRPr="00D521C5">
        <w:rPr>
          <w:lang w:val="es-ES"/>
        </w:rPr>
        <w:t>Un Excel/hoja de datos estructurados con declaración de variables y referencias de evidencias (E-## y páginas).</w:t>
      </w:r>
    </w:p>
    <w:p w14:paraId="384FFB1F" w14:textId="77777777" w:rsidR="00191963" w:rsidRDefault="00437CB4" w:rsidP="00E161A0">
      <w:pPr>
        <w:pStyle w:val="Listaconvietas"/>
        <w:jc w:val="both"/>
        <w:rPr>
          <w:lang w:val="es-ES"/>
        </w:rPr>
      </w:pPr>
      <w:r w:rsidRPr="00D521C5">
        <w:rPr>
          <w:lang w:val="es-ES"/>
        </w:rPr>
        <w:t>Un único dossier PDF ordenado con separadores (Bloque B / Bloque C) y evidencias numeradas (E-01, E-02…), con paginación visible.</w:t>
      </w:r>
    </w:p>
    <w:p w14:paraId="1171B4FA" w14:textId="77777777" w:rsidR="00CC3F04" w:rsidRDefault="00CC3F04" w:rsidP="00CC3F04">
      <w:pPr>
        <w:pStyle w:val="Listaconvietas"/>
        <w:numPr>
          <w:ilvl w:val="0"/>
          <w:numId w:val="0"/>
        </w:numPr>
        <w:ind w:left="360" w:hanging="360"/>
        <w:jc w:val="both"/>
        <w:rPr>
          <w:lang w:val="es-ES"/>
        </w:rPr>
      </w:pPr>
    </w:p>
    <w:p w14:paraId="5D40AC28" w14:textId="77777777" w:rsidR="00CC3F04" w:rsidRPr="00D521C5" w:rsidRDefault="00CC3F04" w:rsidP="00CC3F04">
      <w:pPr>
        <w:pStyle w:val="Listaconvietas"/>
        <w:numPr>
          <w:ilvl w:val="0"/>
          <w:numId w:val="0"/>
        </w:numPr>
        <w:ind w:left="360" w:hanging="360"/>
        <w:jc w:val="both"/>
        <w:rPr>
          <w:lang w:val="es-E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8364"/>
      </w:tblGrid>
      <w:tr w:rsidR="00D54274" w:rsidRPr="00D521C5" w14:paraId="1A5DBF31" w14:textId="77777777" w:rsidTr="001E5135">
        <w:trPr>
          <w:trHeight w:val="625"/>
        </w:trPr>
        <w:tc>
          <w:tcPr>
            <w:tcW w:w="10060" w:type="dxa"/>
            <w:gridSpan w:val="2"/>
            <w:shd w:val="clear" w:color="auto" w:fill="DBE5F1" w:themeFill="accent1" w:themeFillTint="33"/>
            <w:vAlign w:val="center"/>
          </w:tcPr>
          <w:p w14:paraId="57A970EB" w14:textId="77777777" w:rsidR="00D54274" w:rsidRPr="00D521C5" w:rsidRDefault="00D54274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D521C5">
              <w:rPr>
                <w:rFonts w:asciiTheme="majorHAnsi" w:eastAsia="Times New Roman" w:hAnsiTheme="majorHAnsi" w:cstheme="majorHAnsi"/>
                <w:b/>
                <w:bCs/>
                <w:color w:val="1F4E79"/>
                <w:lang w:val="es-ES" w:eastAsia="es-ES"/>
              </w:rPr>
              <w:lastRenderedPageBreak/>
              <w:t>PROTECCIÓN DE DATOS PERSONALES</w:t>
            </w:r>
          </w:p>
        </w:tc>
      </w:tr>
      <w:tr w:rsidR="00D54274" w:rsidRPr="00D521C5" w14:paraId="54F2F339" w14:textId="77777777" w:rsidTr="001E5135">
        <w:trPr>
          <w:trHeight w:val="563"/>
        </w:trPr>
        <w:tc>
          <w:tcPr>
            <w:tcW w:w="10060" w:type="dxa"/>
            <w:gridSpan w:val="2"/>
            <w:shd w:val="clear" w:color="000000" w:fill="FFFFFF"/>
            <w:vAlign w:val="center"/>
          </w:tcPr>
          <w:p w14:paraId="197C69C9" w14:textId="2C34F3F0" w:rsidR="00D54274" w:rsidRPr="00D521C5" w:rsidRDefault="00D54274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1F4E79"/>
                <w:lang w:val="es-ES"/>
              </w:rPr>
            </w:pPr>
            <w:r w:rsidRPr="00D521C5">
              <w:rPr>
                <w:rFonts w:asciiTheme="majorHAnsi" w:hAnsiTheme="majorHAnsi" w:cstheme="majorHAnsi"/>
                <w:b/>
                <w:bCs/>
                <w:color w:val="1F4E79"/>
                <w:lang w:val="es-ES"/>
              </w:rPr>
              <w:t>Cláusulas e instrucciones de aplicación en las plantillas</w:t>
            </w:r>
          </w:p>
        </w:tc>
      </w:tr>
      <w:tr w:rsidR="00D54274" w:rsidRPr="00D521C5" w14:paraId="05F66D87" w14:textId="77777777" w:rsidTr="001E5135">
        <w:trPr>
          <w:trHeight w:val="142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0769BC2F" w14:textId="77777777" w:rsidR="00D54274" w:rsidRPr="00D521C5" w:rsidRDefault="00D54274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D521C5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1. Instrucción general de uso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7E650ED1" w14:textId="77777777" w:rsidR="00D54274" w:rsidRPr="00D521C5" w:rsidRDefault="00D54274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D521C5">
              <w:rPr>
                <w:rFonts w:asciiTheme="majorHAnsi" w:eastAsia="Times New Roman" w:hAnsiTheme="majorHAnsi" w:cstheme="majorHAnsi"/>
                <w:lang w:val="es-ES" w:eastAsia="es-ES"/>
              </w:rPr>
              <w:t>La entidad deberá evitar introducir datos personales no imprescindibles en las celdas del Excel. Cuando el dato pueda acreditarse mediante totales, porcentajes, tramos, códigos internos o referencias E-##, se utilizarán dichos formatos en lugar de relaciones nominales. Si, por requerimiento expreso, se aportan datos identificativos en el Excel o en el dossier de evidencias, la entidad será responsable de haber informado previamente a las terceras personas afectadas.</w:t>
            </w:r>
          </w:p>
        </w:tc>
      </w:tr>
      <w:tr w:rsidR="00D54274" w:rsidRPr="00D521C5" w14:paraId="304704BC" w14:textId="77777777" w:rsidTr="001E5135">
        <w:trPr>
          <w:trHeight w:val="117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9D4826C" w14:textId="77777777" w:rsidR="00D54274" w:rsidRPr="00D521C5" w:rsidRDefault="00D54274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D521C5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2. Cláusula de minimización de datos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489C53C8" w14:textId="77777777" w:rsidR="00D54274" w:rsidRPr="00D521C5" w:rsidRDefault="00D54274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D521C5">
              <w:rPr>
                <w:rFonts w:asciiTheme="majorHAnsi" w:eastAsia="Times New Roman" w:hAnsiTheme="majorHAnsi" w:cstheme="majorHAnsi"/>
                <w:lang w:val="es-ES" w:eastAsia="es-ES"/>
              </w:rPr>
              <w:t xml:space="preserve">Salvo que la convocatoria o el órgano instructor requieran expresamente una identificación nominal, las evidencias deberán presentarse mediante datos agregados especialmente </w:t>
            </w:r>
            <w:proofErr w:type="gramStart"/>
            <w:r w:rsidRPr="00D521C5">
              <w:rPr>
                <w:rFonts w:asciiTheme="majorHAnsi" w:eastAsia="Times New Roman" w:hAnsiTheme="majorHAnsi" w:cstheme="majorHAnsi"/>
                <w:lang w:val="es-ES" w:eastAsia="es-ES"/>
              </w:rPr>
              <w:t>en relación a</w:t>
            </w:r>
            <w:proofErr w:type="gramEnd"/>
            <w:r w:rsidRPr="00D521C5">
              <w:rPr>
                <w:rFonts w:asciiTheme="majorHAnsi" w:eastAsia="Times New Roman" w:hAnsiTheme="majorHAnsi" w:cstheme="majorHAnsi"/>
                <w:lang w:val="es-ES" w:eastAsia="es-ES"/>
              </w:rPr>
      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</w:t>
            </w:r>
          </w:p>
        </w:tc>
      </w:tr>
      <w:tr w:rsidR="00D54274" w:rsidRPr="00D521C5" w14:paraId="40DF517F" w14:textId="77777777" w:rsidTr="001E5135">
        <w:trPr>
          <w:trHeight w:val="118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2F8D7B69" w14:textId="77777777" w:rsidR="00D54274" w:rsidRPr="00D521C5" w:rsidRDefault="00D54274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D521C5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3. Declaración responsable sobre datos personales de terceras personas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61C44030" w14:textId="77777777" w:rsidR="00D54274" w:rsidRPr="00D521C5" w:rsidRDefault="00D54274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D521C5">
              <w:rPr>
                <w:rFonts w:asciiTheme="majorHAnsi" w:eastAsia="Times New Roman" w:hAnsiTheme="majorHAnsi" w:cstheme="majorHAnsi"/>
                <w:lang w:val="es-ES" w:eastAsia="es-ES"/>
              </w:rPr>
              <w:t>La entidad solicitante deberá informar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</w:t>
            </w:r>
          </w:p>
        </w:tc>
      </w:tr>
      <w:tr w:rsidR="00D54274" w:rsidRPr="00D521C5" w14:paraId="7E9C2CD0" w14:textId="77777777" w:rsidTr="001E5135">
        <w:trPr>
          <w:trHeight w:val="139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24649BB" w14:textId="77777777" w:rsidR="00D54274" w:rsidRPr="00D521C5" w:rsidRDefault="00D54274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D521C5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4. Aplicación práctica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6D87678B" w14:textId="77777777" w:rsidR="00D54274" w:rsidRPr="00D521C5" w:rsidRDefault="00D54274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D521C5">
              <w:rPr>
                <w:rFonts w:asciiTheme="majorHAnsi" w:eastAsia="Times New Roman" w:hAnsiTheme="majorHAnsi" w:cstheme="majorHAnsi"/>
                <w:lang w:val="es-ES" w:eastAsia="es-ES"/>
              </w:rPr>
              <w:t>En las hojas de datos estructurados y en el índice de evidencias, las relaciones de participantes, deportistas, personal técnico, voluntariado, responsables funcionales, personas becadas o colectivos prioritarios deberán consignarse preferentemente mediante datos agregados, códigos internos, porcentajes o referencias al dossier. Las evidencias detalladas deberán incorporarse al dossier DN3/DN4 solo cuando sean estrictamente necesarias y con las cautelas indicadas.</w:t>
            </w:r>
          </w:p>
        </w:tc>
      </w:tr>
    </w:tbl>
    <w:p w14:paraId="17BB9A34" w14:textId="3C0E8337" w:rsidR="0045727E" w:rsidRPr="00D521C5" w:rsidRDefault="0045727E" w:rsidP="004B30E9">
      <w:pPr>
        <w:rPr>
          <w:b/>
          <w:bCs/>
          <w:lang w:val="es-ES"/>
        </w:rPr>
      </w:pPr>
    </w:p>
    <w:sectPr w:rsidR="0045727E" w:rsidRPr="00D521C5" w:rsidSect="00034616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62243" w14:textId="77777777" w:rsidR="00BB677E" w:rsidRDefault="00BB677E" w:rsidP="00D077BF">
      <w:pPr>
        <w:spacing w:after="0" w:line="240" w:lineRule="auto"/>
      </w:pPr>
      <w:r>
        <w:separator/>
      </w:r>
    </w:p>
  </w:endnote>
  <w:endnote w:type="continuationSeparator" w:id="0">
    <w:p w14:paraId="06C24E25" w14:textId="77777777" w:rsidR="00BB677E" w:rsidRDefault="00BB677E" w:rsidP="00D07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128993"/>
      <w:docPartObj>
        <w:docPartGallery w:val="Page Numbers (Bottom of Page)"/>
        <w:docPartUnique/>
      </w:docPartObj>
    </w:sdtPr>
    <w:sdtEndPr/>
    <w:sdtContent>
      <w:p w14:paraId="742A335A" w14:textId="4937BB5D" w:rsidR="00D077BF" w:rsidRDefault="00D54274">
        <w:pPr>
          <w:pStyle w:val="Piedepgina"/>
          <w:jc w:val="right"/>
        </w:pPr>
        <w:r w:rsidRPr="00D521C5">
          <w:rPr>
            <w:sz w:val="20"/>
            <w:szCs w:val="20"/>
          </w:rPr>
          <w:t xml:space="preserve">Version </w:t>
        </w:r>
        <w:r w:rsidR="00D521C5" w:rsidRPr="00D521C5">
          <w:rPr>
            <w:sz w:val="20"/>
            <w:szCs w:val="20"/>
          </w:rPr>
          <w:t>21.</w:t>
        </w:r>
        <w:r w:rsidR="00913758">
          <w:rPr>
            <w:sz w:val="20"/>
            <w:szCs w:val="20"/>
          </w:rPr>
          <w:t>5</w:t>
        </w:r>
        <w:r w:rsidR="00D521C5" w:rsidRPr="00D521C5">
          <w:rPr>
            <w:sz w:val="20"/>
            <w:szCs w:val="20"/>
          </w:rPr>
          <w:t xml:space="preserve">.2026   </w:t>
        </w:r>
        <w:r w:rsidR="00D521C5">
          <w:t xml:space="preserve">                                                                                                                                                     </w:t>
        </w:r>
        <w:r w:rsidR="00D077BF">
          <w:fldChar w:fldCharType="begin"/>
        </w:r>
        <w:r w:rsidR="00D077BF">
          <w:instrText>PAGE   \* MERGEFORMAT</w:instrText>
        </w:r>
        <w:r w:rsidR="00D077BF">
          <w:fldChar w:fldCharType="separate"/>
        </w:r>
        <w:r w:rsidR="00D077BF">
          <w:rPr>
            <w:lang w:val="es-ES"/>
          </w:rPr>
          <w:t>2</w:t>
        </w:r>
        <w:r w:rsidR="00D077BF">
          <w:fldChar w:fldCharType="end"/>
        </w:r>
      </w:p>
    </w:sdtContent>
  </w:sdt>
  <w:p w14:paraId="1CE8902E" w14:textId="77777777" w:rsidR="00D077BF" w:rsidRDefault="00D077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A2CD7" w14:textId="77777777" w:rsidR="00BB677E" w:rsidRDefault="00BB677E" w:rsidP="00D077BF">
      <w:pPr>
        <w:spacing w:after="0" w:line="240" w:lineRule="auto"/>
      </w:pPr>
      <w:r>
        <w:separator/>
      </w:r>
    </w:p>
  </w:footnote>
  <w:footnote w:type="continuationSeparator" w:id="0">
    <w:p w14:paraId="5490D6CE" w14:textId="77777777" w:rsidR="00BB677E" w:rsidRDefault="00BB677E" w:rsidP="00D07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C1A5" w14:textId="419C4E6D" w:rsidR="00E5310C" w:rsidRDefault="00E44BEF">
    <w:pPr>
      <w:pStyle w:val="Encabezado"/>
    </w:pPr>
    <w:r>
      <w:rPr>
        <w:rFonts w:ascii="Times New Roman" w:eastAsiaTheme="minorEastAsia" w:hAnsi="Times New Roman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E6C56D0" wp14:editId="4D7DDC56">
              <wp:simplePos x="0" y="0"/>
              <wp:positionH relativeFrom="column">
                <wp:posOffset>0</wp:posOffset>
              </wp:positionH>
              <wp:positionV relativeFrom="paragraph">
                <wp:posOffset>-262448</wp:posOffset>
              </wp:positionV>
              <wp:extent cx="1579880" cy="305435"/>
              <wp:effectExtent l="0" t="0" r="20320" b="18415"/>
              <wp:wrapSquare wrapText="bothSides"/>
              <wp:docPr id="21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9880" cy="305435"/>
                      </a:xfrm>
                      <a:prstGeom prst="rect">
                        <a:avLst/>
                      </a:prstGeom>
                      <a:solidFill>
                        <a:srgbClr val="4F81BD">
                          <a:lumMod val="20000"/>
                          <a:lumOff val="8000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4B49FF" w14:textId="4230F190" w:rsidR="00E44BEF" w:rsidRDefault="00E44BEF" w:rsidP="00E44BEF">
                          <w:pPr>
                            <w:jc w:val="center"/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  <w:t>DN1- EE – B/C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6C56D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20.65pt;width:124.4pt;height:24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" fillcolor="#dce6f2">
              <v:textbox>
                <w:txbxContent>
                  <w:p w14:paraId="2D4B49FF" w14:textId="4230F190" w:rsidR="00E44BEF" w:rsidRDefault="00E44BEF" w:rsidP="00E44BEF">
                    <w:pPr>
                      <w:jc w:val="center"/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>DN1- EE – B/C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5310C">
      <w:rPr>
        <w:noProof/>
      </w:rPr>
      <w:drawing>
        <wp:anchor distT="0" distB="0" distL="114300" distR="114300" simplePos="0" relativeHeight="251658240" behindDoc="0" locked="0" layoutInCell="1" allowOverlap="1" wp14:anchorId="13255899" wp14:editId="30791F82">
          <wp:simplePos x="0" y="0"/>
          <wp:positionH relativeFrom="column">
            <wp:posOffset>4419600</wp:posOffset>
          </wp:positionH>
          <wp:positionV relativeFrom="paragraph">
            <wp:posOffset>-180975</wp:posOffset>
          </wp:positionV>
          <wp:extent cx="1987200" cy="306000"/>
          <wp:effectExtent l="0" t="0" r="0" b="0"/>
          <wp:wrapNone/>
          <wp:docPr id="184511796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200" cy="30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0007860">
    <w:abstractNumId w:val="8"/>
  </w:num>
  <w:num w:numId="2" w16cid:durableId="474106492">
    <w:abstractNumId w:val="6"/>
  </w:num>
  <w:num w:numId="3" w16cid:durableId="1373076448">
    <w:abstractNumId w:val="5"/>
  </w:num>
  <w:num w:numId="4" w16cid:durableId="630476596">
    <w:abstractNumId w:val="4"/>
  </w:num>
  <w:num w:numId="5" w16cid:durableId="1730611877">
    <w:abstractNumId w:val="7"/>
  </w:num>
  <w:num w:numId="6" w16cid:durableId="599459896">
    <w:abstractNumId w:val="3"/>
  </w:num>
  <w:num w:numId="7" w16cid:durableId="912083649">
    <w:abstractNumId w:val="2"/>
  </w:num>
  <w:num w:numId="8" w16cid:durableId="1977711210">
    <w:abstractNumId w:val="1"/>
  </w:num>
  <w:num w:numId="9" w16cid:durableId="1849442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65CC"/>
    <w:rsid w:val="00034616"/>
    <w:rsid w:val="00056ABD"/>
    <w:rsid w:val="0006063C"/>
    <w:rsid w:val="00062A28"/>
    <w:rsid w:val="00090100"/>
    <w:rsid w:val="000C15D5"/>
    <w:rsid w:val="0011031A"/>
    <w:rsid w:val="0015074B"/>
    <w:rsid w:val="001715AD"/>
    <w:rsid w:val="00191963"/>
    <w:rsid w:val="00207B2B"/>
    <w:rsid w:val="0029639D"/>
    <w:rsid w:val="0031085D"/>
    <w:rsid w:val="00325CDF"/>
    <w:rsid w:val="00326F90"/>
    <w:rsid w:val="003B63C6"/>
    <w:rsid w:val="00435DE4"/>
    <w:rsid w:val="00437CB4"/>
    <w:rsid w:val="0045727E"/>
    <w:rsid w:val="004B30E9"/>
    <w:rsid w:val="004C0E2D"/>
    <w:rsid w:val="00514DB9"/>
    <w:rsid w:val="00523327"/>
    <w:rsid w:val="0057527C"/>
    <w:rsid w:val="005B5BC8"/>
    <w:rsid w:val="00610D3D"/>
    <w:rsid w:val="006B7420"/>
    <w:rsid w:val="007207B8"/>
    <w:rsid w:val="007F287A"/>
    <w:rsid w:val="00821639"/>
    <w:rsid w:val="00830750"/>
    <w:rsid w:val="00913758"/>
    <w:rsid w:val="009F0A1B"/>
    <w:rsid w:val="00A85EFE"/>
    <w:rsid w:val="00AA1D8D"/>
    <w:rsid w:val="00B47730"/>
    <w:rsid w:val="00B6228A"/>
    <w:rsid w:val="00B87F8E"/>
    <w:rsid w:val="00BB677E"/>
    <w:rsid w:val="00C84E26"/>
    <w:rsid w:val="00CB0664"/>
    <w:rsid w:val="00CC3F04"/>
    <w:rsid w:val="00D077BF"/>
    <w:rsid w:val="00D3161B"/>
    <w:rsid w:val="00D521C5"/>
    <w:rsid w:val="00D54274"/>
    <w:rsid w:val="00DD7F57"/>
    <w:rsid w:val="00DE6631"/>
    <w:rsid w:val="00E161A0"/>
    <w:rsid w:val="00E44BEF"/>
    <w:rsid w:val="00E5310C"/>
    <w:rsid w:val="00EE66D3"/>
    <w:rsid w:val="00F25DEF"/>
    <w:rsid w:val="00FC693F"/>
    <w:rsid w:val="00FE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337551"/>
  <w14:defaultImageDpi w14:val="300"/>
  <w15:docId w15:val="{5831642E-AC1D-4025-9F33-D4252983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1">
    <w:name w:val="p1"/>
    <w:basedOn w:val="Normal"/>
    <w:rsid w:val="0045727E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1796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Jose Manuel Brotons</cp:lastModifiedBy>
  <cp:revision>2</cp:revision>
  <dcterms:created xsi:type="dcterms:W3CDTF">2026-05-21T12:21:00Z</dcterms:created>
  <dcterms:modified xsi:type="dcterms:W3CDTF">2026-05-21T12:21:00Z</dcterms:modified>
  <cp:category/>
</cp:coreProperties>
</file>